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COVER NOTE</w:t>
      </w:r>
    </w:p>
    <w:p>
      <w:pPr>
        <w:jc w:val="center"/>
      </w:pPr>
      <w:r>
        <w:rPr>
          <w:b/>
          <w:sz w:val="24"/>
        </w:rPr>
        <w:t>Officer, Human Resource &amp; Compliance</w:t>
      </w:r>
    </w:p>
    <w:p>
      <w:r>
        <w:t>Dear Hiring Manager,</w:t>
      </w:r>
    </w:p>
    <w:p>
      <w:r>
        <w:t>I am writing to apply for the position of Officer, Human Resource &amp; Compliance at Delmas Apparels (Pvt.) Limited. I have completed my LLB and have approximately 3 years of practical court experience, with strong experience in legal drafting, case follow-up, documentation, legal research, and dealing with legal matters.</w:t>
      </w:r>
    </w:p>
    <w:p>
      <w:r>
        <w:t>My legal background has developed my understanding of Labour Law, employment-related legal issues, compliance requirements, documentation, and regulatory procedures. I am also experienced in preparing legal documents, maintaining case records, coordinating with advocates and clients, and ensuring accuracy and confidentiality in professional work.</w:t>
      </w:r>
    </w:p>
    <w:p>
      <w:r>
        <w:t>I am highly motivated to build my career in the HR &amp; Compliance sector of the RMG industry, where my legal knowledge and practical experience can contribute to maintaining workplace compliance and handling employment-related legal matters effectively.</w:t>
      </w:r>
    </w:p>
    <w:p>
      <w:r>
        <w:t>I would appreciate the opportunity to discuss how my qualifications and experience can contribute to Delmas Apparels. I am available for an interview at your convenience.</w:t>
      </w:r>
    </w:p>
    <w:p>
      <w:r>
        <w:t>Sincerely,</w:t>
      </w:r>
    </w:p>
    <w:p>
      <w:r>
        <w:t>Robiul Alam Robi</w:t>
        <w:br/>
        <w:t>Mobile: 01748937714</w:t>
        <w:br/>
        <w:t>Email: robiulalamrobi860@gmail.com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